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0319729" name="8704d3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116493" name="8704d300-2367-11f1-98d5-b9cefbb9d6d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4531541" name="8a6e8ae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315889" name="8a6e8ae0-2367-11f1-98d5-b9cefbb9d6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